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5767318" name="b0cf0190-269e-11f0-98ba-7d9ac6593f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7336124" name="b0cf0190-269e-11f0-98ba-7d9ac6593f4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5155178" name="b4a18d60-269e-11f0-a2ec-adfa967f96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5659009" name="b4a18d60-269e-11f0-a2ec-adfa967f96d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5284363" name="34714000-26a2-11f0-982f-8b274798dff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8586288" name="34714000-26a2-11f0-982f-8b274798dff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3148663" name="381eb7a0-26a2-11f0-8109-c3e789e483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1100462" name="381eb7a0-26a2-11f0-8109-c3e789e483e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8364631" name="4db0b870-26a2-11f0-a944-c55802e0d0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8627973" name="4db0b870-26a2-11f0-a944-c55802e0d0e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9992348" name="5314e0c0-26a2-11f0-bd4c-6f484423bd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9164453" name="5314e0c0-26a2-11f0-bd4c-6f484423bd0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1889661" name="69d01f50-26a2-11f0-adf9-3f9281b8bf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1015438" name="69d01f50-26a2-11f0-adf9-3f9281b8bf2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7746668" name="77fe3030-26a2-11f0-b798-655e51e8a08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1940063" name="77fe3030-26a2-11f0-b798-655e51e8a08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Eichliweg 30, 5103 Möriken-Wildegg</w:t>
          </w:r>
        </w:p>
        <w:p>
          <w:pPr>
            <w:spacing w:before="0" w:after="0"/>
          </w:pPr>
          <w:r>
            <w:t>263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